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1895808" name="019ff4e4-9b11-78de-a868-9b935521b0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2771328" name="019ff4e4-9b11-78de-a868-9b935521b0c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66508001" name="019ff4e7-54be-7f7a-aff8-25072c7970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208230" name="019ff4e7-54be-7f7a-aff8-25072c79709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0338531" name="019ff4e8-4891-71ca-b396-69fac59548f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1372411" name="019ff4e8-4891-71ca-b396-69fac59548f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38911"/>
                  <wp:effectExtent l="0" t="0" r="0" b="0"/>
                  <wp:docPr id="1732142628" name="019ff4f4-f5e7-7fd4-8a4a-e2f3213281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700096" name="019ff4f4-f5e7-7fd4-8a4a-e2f3213281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Waschbecken </w:t>
            </w:r>
          </w:p>
        </w:tc>
        <w:tc>
          <w:p>
            <w:pPr>
              <w:spacing w:before="0" w:after="0" w:line="240" w:lineRule="auto"/>
            </w:pPr>
            <w:r>
              <w:t>Waschbecken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285532669" name="019ff4f4-16b7-711c-a7b0-f7f8544832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808776" name="019ff4f4-16b7-711c-a7b0-f7f8544832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82200342" name="019ff4f6-1dc4-7f35-817c-37af33d329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840053" name="019ff4f6-1dc4-7f35-817c-37af33d3299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Bituminösen Kleber!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14452308" name="019ff4f7-e667-7b51-ba98-701d65f59e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6961202" name="019ff4f7-e667-7b51-ba98-701d65f59e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Bituminösen Kleber!</w:t>
            </w:r>
          </w:p>
          <w:p>
            <w:pPr>
              <w:spacing w:before="0" w:after="0" w:line="240" w:lineRule="auto"/>
            </w:pPr>
            <w:r>
              <w:t>Zweilagig mit Bituminösen Kleber!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90804114" name="019ff4fd-caf7-7ad0-b6fe-e3ab681a40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0148607" name="019ff4fd-caf7-7ad0-b6fe-e3ab681a40b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22011288" name="019ff50f-5b75-7cac-99e6-108bc6321f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8375362" name="019ff50f-5b75-7cac-99e6-108bc6321fb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38304130" name="019ff51c-f0f0-77c3-942a-930cf52792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1283561" name="019ff51c-f0f0-77c3-942a-930cf52792c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66833875" name="019ff4ff-f2ed-707e-a722-97ddbf969d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7443109" name="019ff4ff-f2ed-707e-a722-97ddbf969d9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52436505" name="019ff50a-2e8a-7b3f-9f2e-0d2117724e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2619642" name="019ff50a-2e8a-7b3f-9f2e-0d2117724ee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Zweilagig!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89130158" name="019ff50b-b853-77fb-afdb-ab7d0b97d3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899499" name="019ff50b-b853-77fb-afdb-ab7d0b97d3e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97032106" name="019ff51e-0d39-7cc3-8692-23c8452add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058507" name="019ff51e-0d39-7cc3-8692-23c8452add9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Büntenweg 7, 4312 Magden</w:t>
          </w:r>
        </w:p>
        <w:p>
          <w:pPr>
            <w:spacing w:before="0" w:after="0"/>
          </w:pPr>
          <w:r>
            <w:t>DN 1129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